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10" w:rsidRPr="00FE1110" w:rsidRDefault="00FE1110" w:rsidP="00FE111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120790204"/>
      <w:r>
        <w:rPr>
          <w:rFonts w:ascii="Verdana" w:eastAsia="DejaVu Sans" w:hAnsi="Verdana" w:cs="Times New Roman"/>
          <w:sz w:val="24"/>
          <w:lang w:eastAsia="nl-NL"/>
        </w:rPr>
        <w:t>Bijlage F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FE1110">
        <w:rPr>
          <w:rFonts w:ascii="Verdana" w:eastAsia="DejaVu Sans" w:hAnsi="Verdana" w:cs="Times New Roman"/>
          <w:sz w:val="24"/>
          <w:lang w:eastAsia="nl-NL"/>
        </w:rPr>
        <w:t>Model K verklaring bestuurder omtrent rechtmatigheid inschrijving</w:t>
      </w:r>
      <w:bookmarkEnd w:id="0"/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Ondergetekende verklaart (verklaren) dat de onderhavige inschrij</w:t>
      </w:r>
      <w:r w:rsidR="00E064E0">
        <w:rPr>
          <w:rFonts w:ascii="Verdana" w:eastAsia="DejaVu Sans" w:hAnsi="Verdana" w:cs="Times New Roman"/>
          <w:lang w:eastAsia="nl-NL"/>
        </w:rPr>
        <w:t>ving ten behoeve van de Raamovereenkomst</w:t>
      </w:r>
      <w:r w:rsidRPr="00FE1110">
        <w:rPr>
          <w:rFonts w:ascii="Verdana" w:eastAsia="DejaVu Sans" w:hAnsi="Verdana" w:cs="Times New Roman"/>
          <w:lang w:eastAsia="nl-NL"/>
        </w:rPr>
        <w:t xml:space="preserve"> met zaaknummer</w:t>
      </w:r>
      <w:r w:rsidR="00184546">
        <w:rPr>
          <w:rFonts w:ascii="Verdana" w:eastAsia="DejaVu Sans" w:hAnsi="Verdana" w:cs="Times New Roman"/>
          <w:color w:val="000000"/>
          <w:lang w:eastAsia="nl-NL"/>
        </w:rPr>
        <w:t xml:space="preserve"> 31184714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</w:t>
      </w:r>
      <w:r w:rsidRPr="00FE1110">
        <w:rPr>
          <w:rFonts w:ascii="Verdana" w:eastAsia="DejaVu Sans" w:hAnsi="Verdana" w:cs="Times New Roman"/>
          <w:lang w:eastAsia="nl-NL"/>
        </w:rPr>
        <w:t xml:space="preserve"> voor het</w:t>
      </w:r>
      <w:r w:rsidR="00184546">
        <w:rPr>
          <w:rFonts w:ascii="Verdana" w:eastAsia="DejaVu Sans" w:hAnsi="Verdana" w:cs="Times New Roman"/>
          <w:color w:val="000000"/>
          <w:lang w:eastAsia="nl-NL"/>
        </w:rPr>
        <w:t xml:space="preserve"> leveren van Sparren</w:t>
      </w:r>
      <w:r w:rsidR="002048FE">
        <w:rPr>
          <w:rFonts w:ascii="Verdana" w:eastAsia="DejaVu Sans" w:hAnsi="Verdana" w:cs="Times New Roman"/>
          <w:color w:val="000000"/>
          <w:lang w:eastAsia="nl-NL"/>
        </w:rPr>
        <w:t xml:space="preserve"> t.b.v</w:t>
      </w:r>
      <w:r w:rsidR="00FD3A62">
        <w:rPr>
          <w:rFonts w:ascii="Verdana" w:eastAsia="DejaVu Sans" w:hAnsi="Verdana" w:cs="Times New Roman"/>
          <w:color w:val="000000"/>
          <w:lang w:eastAsia="nl-NL"/>
        </w:rPr>
        <w:t>.</w:t>
      </w:r>
      <w:r w:rsidR="002048FE">
        <w:rPr>
          <w:rFonts w:ascii="Verdana" w:eastAsia="DejaVu Sans" w:hAnsi="Verdana" w:cs="Times New Roman"/>
          <w:color w:val="000000"/>
          <w:lang w:eastAsia="nl-NL"/>
        </w:rPr>
        <w:t xml:space="preserve"> drijvende Vaarwegmarkering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Aldus naar waarheid opgemaakt.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op…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(datum)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te…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(plaats)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door…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als bestuurder van…</w:t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die…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FE1110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FE1110">
        <w:rPr>
          <w:rFonts w:ascii="Verdana" w:eastAsia="DejaVu Sans" w:hAnsi="Verdana" w:cs="Times New Roman"/>
          <w:b/>
          <w:lang w:eastAsia="nl-NL"/>
        </w:rPr>
        <w:t>Ondertekening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FE1110">
        <w:rPr>
          <w:rFonts w:ascii="Verdana" w:eastAsia="DejaVu Sans" w:hAnsi="Verdana" w:cs="Times New Roman"/>
          <w:u w:val="single"/>
          <w:lang w:eastAsia="nl-NL"/>
        </w:rPr>
        <w:t>alle</w:t>
      </w:r>
      <w:r w:rsidRPr="00FE1110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FE1110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FE1110">
        <w:rPr>
          <w:rFonts w:ascii="Verdana" w:eastAsia="DejaVu Sans" w:hAnsi="Verdana" w:cs="Times New Roman"/>
          <w:lang w:eastAsia="nl-NL"/>
        </w:rPr>
        <w:t xml:space="preserve">paragraaf </w:t>
      </w:r>
      <w:bookmarkStart w:id="1" w:name="bwParagraaf_nr_631_9"/>
      <w:r w:rsidRPr="00FE1110">
        <w:rPr>
          <w:rFonts w:ascii="Verdana" w:eastAsia="DejaVu Sans" w:hAnsi="Verdana" w:cs="Times New Roman"/>
          <w:lang w:eastAsia="nl-NL"/>
        </w:rPr>
        <w:t>4.3.1</w:t>
      </w:r>
      <w:bookmarkEnd w:id="1"/>
      <w:r w:rsidRPr="00FE1110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110" w:rsidRDefault="00FE1110" w:rsidP="0088501B">
      <w:r>
        <w:separator/>
      </w:r>
    </w:p>
  </w:endnote>
  <w:endnote w:type="continuationSeparator" w:id="0">
    <w:p w:rsidR="00FE1110" w:rsidRDefault="00FE11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F3" w:rsidRDefault="00464AF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F3" w:rsidRDefault="00464AF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F3" w:rsidRDefault="00464AF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110" w:rsidRDefault="00FE1110" w:rsidP="0088501B">
      <w:r>
        <w:separator/>
      </w:r>
    </w:p>
  </w:footnote>
  <w:footnote w:type="continuationSeparator" w:id="0">
    <w:p w:rsidR="00FE1110" w:rsidRDefault="00FE111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F3" w:rsidRDefault="00464AF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FE" w:rsidRDefault="00184546">
    <w:pPr>
      <w:pStyle w:val="Koptekst"/>
    </w:pPr>
    <w:r>
      <w:t>Zaaknummer 31184714</w:t>
    </w:r>
    <w:r w:rsidR="00511C5E">
      <w:t xml:space="preserve"> | Levering</w:t>
    </w:r>
    <w:r w:rsidR="00464AF3">
      <w:t xml:space="preserve"> s</w:t>
    </w:r>
    <w:r>
      <w:t>parren</w:t>
    </w:r>
    <w:r w:rsidR="00511C5E">
      <w:t xml:space="preserve"> </w:t>
    </w:r>
    <w:proofErr w:type="spellStart"/>
    <w:r w:rsidR="00511C5E">
      <w:t>t</w:t>
    </w:r>
    <w:r w:rsidR="00464AF3">
      <w:t>.b.v</w:t>
    </w:r>
    <w:proofErr w:type="spellEnd"/>
    <w:r w:rsidR="00464AF3">
      <w:t xml:space="preserve"> drijvende v</w:t>
    </w:r>
    <w:bookmarkStart w:id="2" w:name="_GoBack"/>
    <w:bookmarkEnd w:id="2"/>
    <w:r w:rsidR="002048FE">
      <w:t>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F3" w:rsidRDefault="00464AF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10"/>
    <w:rsid w:val="00043163"/>
    <w:rsid w:val="00056D70"/>
    <w:rsid w:val="000B3F94"/>
    <w:rsid w:val="000E1F3B"/>
    <w:rsid w:val="00113A60"/>
    <w:rsid w:val="00173156"/>
    <w:rsid w:val="00184546"/>
    <w:rsid w:val="001D6F03"/>
    <w:rsid w:val="002048FE"/>
    <w:rsid w:val="0029557A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64AF3"/>
    <w:rsid w:val="004B0EA1"/>
    <w:rsid w:val="004D766D"/>
    <w:rsid w:val="00511C5E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064E0"/>
    <w:rsid w:val="00E456EE"/>
    <w:rsid w:val="00ED7AB9"/>
    <w:rsid w:val="00EE5BBE"/>
    <w:rsid w:val="00F65492"/>
    <w:rsid w:val="00FB0705"/>
    <w:rsid w:val="00FD3A62"/>
    <w:rsid w:val="00FE111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12D2B5"/>
  <w15:chartTrackingRefBased/>
  <w15:docId w15:val="{E92E0681-14B8-4006-BBFA-1E7E63CA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4</cp:revision>
  <dcterms:created xsi:type="dcterms:W3CDTF">2022-12-22T12:25:00Z</dcterms:created>
  <dcterms:modified xsi:type="dcterms:W3CDTF">2023-03-30T12:21:00Z</dcterms:modified>
</cp:coreProperties>
</file>